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8A5476C" w14:textId="77777777" w:rsidR="008469AA" w:rsidRDefault="00000000">
      <w:pPr>
        <w:pStyle w:val="Heading2"/>
        <w:rPr>
          <w:rFonts w:hint="eastAsia"/>
        </w:rPr>
      </w:pPr>
      <w:r>
        <w:t>11. Mixed Application — Worksheet C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29F407AA" w14:textId="77777777" w:rsidR="008469AA" w:rsidRDefault="00000000">
      <w:pPr>
        <w:pStyle w:val="BodyText"/>
        <w:keepNext/>
      </w:pPr>
      <w:r>
        <w:t>Before solving, identify the two quantities, units, requested unit rate, and inverse check.</w:t>
      </w:r>
    </w:p>
    <w:p w14:paraId="11D6D802" w14:textId="77777777" w:rsidR="008469AA" w:rsidRDefault="00000000">
      <w:pPr>
        <w:pStyle w:val="Compact"/>
        <w:keepNext/>
        <w:numPr>
          <w:ilvl w:val="0"/>
          <w:numId w:val="198"/>
        </w:numPr>
      </w:pPr>
      <w:r>
        <w:t>Store A sells 8 bottles for $24. Find the unit price.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A2970A2" w14:textId="77777777" w:rsidR="008469AA" w:rsidRDefault="00000000">
      <w:pPr>
        <w:keepNext/>
        <w:numPr>
          <w:ilvl w:val="0"/>
          <w:numId w:val="198"/>
        </w:numPr>
      </w:pPr>
      <w:r>
        <w:t>Store B sells 10 bottles for $27. Which store has the better unit price?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2D2E1A0" w14:textId="77777777" w:rsidR="008469AA" w:rsidRDefault="00000000">
      <w:pPr>
        <w:keepNext/>
        <w:numPr>
          <w:ilvl w:val="0"/>
          <w:numId w:val="198"/>
        </w:numPr>
      </w:pPr>
      <w:r>
        <w:t>A runner travels 18 km in 2 hours. Find the speed.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F268AD3" w14:textId="77777777" w:rsidR="008469AA" w:rsidRDefault="00000000">
      <w:pPr>
        <w:keepNext/>
        <w:numPr>
          <w:ilvl w:val="0"/>
          <w:numId w:val="198"/>
        </w:numPr>
      </w:pPr>
      <w:r>
        <w:t>At that speed, how far will the runner travel in 5 hours?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4A87002" w14:textId="77777777" w:rsidR="008469AA" w:rsidRDefault="00000000">
      <w:pPr>
        <w:keepNext/>
        <w:numPr>
          <w:ilvl w:val="0"/>
          <w:numId w:val="198"/>
        </w:numPr>
      </w:pPr>
      <w:r>
        <w:t>A worker earns $156 in 12 hours. Find the hourly wage.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CDDCEC6" w14:textId="77777777" w:rsidR="008469AA" w:rsidRDefault="00000000">
      <w:pPr>
        <w:keepNext/>
        <w:numPr>
          <w:ilvl w:val="0"/>
          <w:numId w:val="198"/>
        </w:numPr>
      </w:pPr>
      <w:r>
        <w:t>At that wage, what is the pay for 20 hours?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45257CC" w14:textId="77777777" w:rsidR="008469AA" w:rsidRDefault="00000000">
      <w:pPr>
        <w:keepNext/>
        <w:numPr>
          <w:ilvl w:val="0"/>
          <w:numId w:val="198"/>
        </w:numPr>
      </w:pPr>
      <w:r>
        <w:t>Printer A produces 360 pages in 12 minutes. Printer B produces 270 pages in 9 minutes. Which is faster?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5FF0D18" w14:textId="77777777" w:rsidR="008469AA" w:rsidRDefault="00000000">
      <w:pPr>
        <w:keepNext/>
        <w:numPr>
          <w:ilvl w:val="0"/>
          <w:numId w:val="198"/>
        </w:numPr>
      </w:pPr>
      <w:r>
        <w:t>A machine makes 45 parts in 3 hours. How many parts per hour?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4A61F58" w14:textId="77777777" w:rsidR="008469AA" w:rsidRDefault="00000000">
      <w:pPr>
        <w:keepNext/>
        <w:numPr>
          <w:ilvl w:val="0"/>
          <w:numId w:val="198"/>
        </w:numPr>
      </w:pPr>
      <w:r>
        <w:t>Create a rate problem where the larger total amount represents the better unit rate.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40D53B4" w14:textId="77777777" w:rsidR="008469AA" w:rsidRDefault="00000000">
      <w:pPr>
        <w:keepNext/>
        <w:numPr>
          <w:ilvl w:val="0"/>
          <w:numId w:val="198"/>
        </w:numPr>
      </w:pPr>
      <w:r>
        <w:t>Explain why units are part of the answer, not decoration.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E50E6F8" w14:textId="77777777" w:rsidR="008469AA" w:rsidRDefault="00000000">
      <w:pPr>
        <w:keepNext/>
        <w:numPr>
          <w:ilvl w:val="0"/>
          <w:numId w:val="198"/>
        </w:numPr>
      </w:pPr>
      <w:r>
        <w:rPr>
          <w:b/>
          <w:bCs/>
        </w:rPr>
        <w:t>What matters and what doesn’t:</w:t>
      </w:r>
      <w:r>
        <w:t xml:space="preserve"> A factory runs 2 shifts a day, 6 days a week, and makes 480 parts in 8 hours. What is the production rate in parts per hour? Which details in this problem were not needed to answer it?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0B9BC59" w14:textId="77777777" w:rsidR="008469AA" w:rsidRDefault="00000000">
      <w:pPr>
        <w:keepNext/>
        <w:numPr>
          <w:ilvl w:val="0"/>
          <w:numId w:val="198"/>
        </w:numPr>
      </w:pPr>
      <w:r>
        <w:rPr>
          <w:b/>
          <w:bCs/>
        </w:rPr>
        <w:t>Reconstruct the situation:</w:t>
      </w:r>
      <w:r>
        <w:t xml:space="preserve"> The equation 15 = 90 ÷ 6 represents a real rate situation. Write a context for it, and explain what the 90, the 6, and the 15 each mean.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07B465F" w14:textId="77777777" w:rsidR="008469AA" w:rsidRDefault="00000000">
      <w:bookmarkStart w:id="547" w:name="mixed-application-worksheet-c_Copy_10_95"/>
      <w:r>
        <w:rPr>
          <w:noProof/>
        </w:rPr>
        <mc:AlternateContent>
          <mc:Choice Requires="wps">
            <w:drawing>
              <wp:inline distT="0" distB="0" distL="0" distR="0" wp14:anchorId="27A2A20C" wp14:editId="252F74D0">
                <wp:extent cx="5143500" cy="15440"/>
                <wp:effectExtent l="0" t="0" r="0" b="0"/>
                <wp:docPr id="367" name="Rectangle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52079FFA" id="Rectangle 367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547"/>
    </w:p>
    <w:p w14:paraId="29E16673" w14:textId="77777777" w:rsidR="00BF08B5" w:rsidRDefault="00BF08B5">
      <w:pPr>
        <w:pStyle w:val="Heading2"/>
      </w:pP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11: Rates and Unit Rates — Worksheet C — Mixed Application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